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3292726" name="019fa2a3-f323-7f07-a94d-9f545d42d7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357709" name="019fa2a3-f323-7f07-a94d-9f545d42d7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alle Stockwerke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46887291" name="019fa2aa-d09c-7869-a626-8ba195f5f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429680" name="019fa2aa-d09c-7869-a626-8ba195f5f17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8447945" name="019fa29d-64a0-75f0-a503-ce691a61a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0772183" name="019fa29d-64a0-75f0-a503-ce691a61af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4668331" name="019fa29f-9607-7fb7-a027-edd6b9c230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913812" name="019fa29f-9607-7fb7-a027-edd6b9c230b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7459477" name="019fa2a3-5f1b-73e7-84fa-a805527328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0397869" name="019fa2a3-5f1b-73e7-84fa-a805527328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4512620" name="019fa2a4-84d1-75e1-8868-452b23b0f9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1483210" name="019fa2a4-84d1-75e1-8868-452b23b0f9d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Fensterflügel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8753625" name="019fa2a5-1ee5-77da-92a2-b0d8a39ca2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880856" name="019fa2a5-1ee5-77da-92a2-b0d8a39ca20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